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8CA87" w14:textId="7FC44EF2" w:rsidR="00C534B9" w:rsidRPr="008C550E" w:rsidRDefault="00596A9C" w:rsidP="00917500">
      <w:pPr>
        <w:pStyle w:val="Heading1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OSHA - </w:t>
      </w:r>
      <w:r w:rsidR="00185B08" w:rsidRPr="008C550E">
        <w:rPr>
          <w:sz w:val="24"/>
          <w:szCs w:val="24"/>
          <w:lang w:val="es-MX"/>
        </w:rPr>
        <w:t>Normas para Comunicación</w:t>
      </w:r>
      <w:r w:rsidR="00917500" w:rsidRPr="008C550E">
        <w:rPr>
          <w:sz w:val="24"/>
          <w:szCs w:val="24"/>
          <w:lang w:val="es-MX"/>
        </w:rPr>
        <w:t xml:space="preserve"> </w:t>
      </w:r>
      <w:r w:rsidR="00185B08" w:rsidRPr="008C550E">
        <w:rPr>
          <w:sz w:val="24"/>
          <w:szCs w:val="24"/>
          <w:lang w:val="es-MX"/>
        </w:rPr>
        <w:t>de Riesgos</w:t>
      </w:r>
      <w:r w:rsidRPr="008C550E">
        <w:rPr>
          <w:sz w:val="24"/>
          <w:szCs w:val="24"/>
          <w:lang w:val="es-MX"/>
        </w:rPr>
        <w:t xml:space="preserve"> </w:t>
      </w:r>
      <w:r w:rsidR="00917500" w:rsidRPr="008C550E">
        <w:rPr>
          <w:sz w:val="24"/>
          <w:szCs w:val="24"/>
          <w:lang w:val="es-MX"/>
        </w:rPr>
        <w:t xml:space="preserve">Lista de </w:t>
      </w:r>
      <w:r w:rsidR="00917500" w:rsidRPr="008C550E">
        <w:rPr>
          <w:sz w:val="24"/>
          <w:szCs w:val="24"/>
          <w:lang w:val="es-MX"/>
        </w:rPr>
        <w:t>V</w:t>
      </w:r>
      <w:r w:rsidR="00917500" w:rsidRPr="008C550E">
        <w:rPr>
          <w:sz w:val="24"/>
          <w:szCs w:val="24"/>
          <w:lang w:val="es-MX"/>
        </w:rPr>
        <w:t xml:space="preserve">erificación de </w:t>
      </w:r>
      <w:r w:rsidR="00917500" w:rsidRPr="008C550E">
        <w:rPr>
          <w:sz w:val="24"/>
          <w:szCs w:val="24"/>
          <w:lang w:val="es-MX"/>
        </w:rPr>
        <w:t>S</w:t>
      </w:r>
      <w:r w:rsidR="00917500" w:rsidRPr="008C550E">
        <w:rPr>
          <w:sz w:val="24"/>
          <w:szCs w:val="24"/>
          <w:lang w:val="es-MX"/>
        </w:rPr>
        <w:t xml:space="preserve">eguimiento de </w:t>
      </w:r>
      <w:r w:rsidR="00917500" w:rsidRPr="008C550E">
        <w:rPr>
          <w:sz w:val="24"/>
          <w:szCs w:val="24"/>
          <w:lang w:val="es-MX"/>
        </w:rPr>
        <w:t>S</w:t>
      </w:r>
      <w:r w:rsidR="00917500" w:rsidRPr="008C550E">
        <w:rPr>
          <w:sz w:val="24"/>
          <w:szCs w:val="24"/>
          <w:lang w:val="es-MX"/>
        </w:rPr>
        <w:t xml:space="preserve">eguridad para </w:t>
      </w:r>
      <w:r w:rsidR="00917500" w:rsidRPr="008C550E">
        <w:rPr>
          <w:sz w:val="24"/>
          <w:szCs w:val="24"/>
          <w:lang w:val="es-MX"/>
        </w:rPr>
        <w:t>G</w:t>
      </w:r>
      <w:r w:rsidR="00917500" w:rsidRPr="008C550E">
        <w:rPr>
          <w:sz w:val="24"/>
          <w:szCs w:val="24"/>
          <w:lang w:val="es-MX"/>
        </w:rPr>
        <w:t>erentes</w:t>
      </w:r>
    </w:p>
    <w:p w14:paraId="572E6160" w14:textId="27D03AB7" w:rsidR="00C534B9" w:rsidRPr="008C550E" w:rsidRDefault="00A06BBA" w:rsidP="00A06BBA">
      <w:pPr>
        <w:rPr>
          <w:b/>
          <w:bCs/>
          <w:lang w:val="es-MX"/>
        </w:rPr>
      </w:pPr>
      <w:r w:rsidRPr="008C550E">
        <w:rPr>
          <w:lang w:val="es-MX"/>
        </w:rPr>
        <w:t>Utili</w:t>
      </w:r>
      <w:r w:rsidRPr="008C550E">
        <w:rPr>
          <w:lang w:val="es-MX"/>
        </w:rPr>
        <w:t>za</w:t>
      </w:r>
      <w:r w:rsidRPr="008C550E">
        <w:rPr>
          <w:lang w:val="es-MX"/>
        </w:rPr>
        <w:t xml:space="preserve"> esta lista de verificación rápida después de que los empleados completen el curso</w:t>
      </w:r>
      <w:r w:rsidRPr="008C550E">
        <w:rPr>
          <w:lang w:val="es-MX"/>
        </w:rPr>
        <w:t xml:space="preserve"> </w:t>
      </w:r>
      <w:r w:rsidR="00596A9C" w:rsidRPr="008C550E">
        <w:rPr>
          <w:b/>
          <w:bCs/>
          <w:lang w:val="es-MX"/>
        </w:rPr>
        <w:t xml:space="preserve">OSHA - </w:t>
      </w:r>
      <w:r w:rsidR="00917500" w:rsidRPr="008C550E">
        <w:rPr>
          <w:b/>
          <w:bCs/>
          <w:lang w:val="es-MX"/>
        </w:rPr>
        <w:t>Normas para Comunicación de Riesgos</w:t>
      </w:r>
      <w:r w:rsidR="00523682" w:rsidRPr="008C550E">
        <w:rPr>
          <w:lang w:val="es-MX"/>
        </w:rPr>
        <w:t>.</w:t>
      </w:r>
    </w:p>
    <w:p w14:paraId="295A92E4" w14:textId="561A2DB2" w:rsidR="00C534B9" w:rsidRPr="008C550E" w:rsidRDefault="00413343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Confirmar </w:t>
      </w:r>
      <w:r w:rsidRPr="008C550E">
        <w:rPr>
          <w:sz w:val="24"/>
          <w:szCs w:val="24"/>
          <w:lang w:val="es-MX"/>
        </w:rPr>
        <w:t>F</w:t>
      </w:r>
      <w:r w:rsidRPr="008C550E">
        <w:rPr>
          <w:sz w:val="24"/>
          <w:szCs w:val="24"/>
          <w:lang w:val="es-MX"/>
        </w:rPr>
        <w:t xml:space="preserve">inalización de la </w:t>
      </w:r>
      <w:r w:rsidRPr="008C550E">
        <w:rPr>
          <w:sz w:val="24"/>
          <w:szCs w:val="24"/>
          <w:lang w:val="es-MX"/>
        </w:rPr>
        <w:t>Capacita</w:t>
      </w:r>
      <w:r w:rsidRPr="008C550E">
        <w:rPr>
          <w:sz w:val="24"/>
          <w:szCs w:val="24"/>
          <w:lang w:val="es-MX"/>
        </w:rPr>
        <w:t>ción</w:t>
      </w:r>
    </w:p>
    <w:p w14:paraId="12C207B4" w14:textId="550A47EA" w:rsidR="00C534B9" w:rsidRPr="008C550E" w:rsidRDefault="00523682" w:rsidP="003A53E3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3A53E3" w:rsidRPr="008C550E">
        <w:rPr>
          <w:lang w:val="es-MX"/>
        </w:rPr>
        <w:t xml:space="preserve">El empleado ha completado el curso de </w:t>
      </w:r>
      <w:r w:rsidR="003A53E3" w:rsidRPr="008C550E">
        <w:rPr>
          <w:lang w:val="es-MX"/>
        </w:rPr>
        <w:t xml:space="preserve">Normas para la </w:t>
      </w:r>
      <w:r w:rsidR="003A53E3" w:rsidRPr="008C550E">
        <w:rPr>
          <w:lang w:val="es-MX"/>
        </w:rPr>
        <w:t>Comunicación y HDS.</w:t>
      </w:r>
    </w:p>
    <w:p w14:paraId="38AE33D2" w14:textId="24D9538E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16736D" w:rsidRPr="008C550E">
        <w:rPr>
          <w:lang w:val="es-MX"/>
        </w:rPr>
        <w:t>La finalización se registra en RRHH/</w:t>
      </w:r>
      <w:r w:rsidR="0016736D" w:rsidRPr="008C550E">
        <w:rPr>
          <w:lang w:val="es-MX"/>
        </w:rPr>
        <w:t>Sistema de A</w:t>
      </w:r>
      <w:r w:rsidR="0016736D" w:rsidRPr="008C550E">
        <w:rPr>
          <w:lang w:val="es-MX"/>
        </w:rPr>
        <w:t>prendizaje</w:t>
      </w:r>
      <w:r w:rsidRPr="008C550E">
        <w:rPr>
          <w:lang w:val="es-MX"/>
        </w:rPr>
        <w:t>.</w:t>
      </w:r>
    </w:p>
    <w:p w14:paraId="0E06D84F" w14:textId="645A722E" w:rsidR="00C534B9" w:rsidRPr="008C550E" w:rsidRDefault="00EA22F8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Mostrar </w:t>
      </w:r>
      <w:r w:rsidRPr="008C550E">
        <w:rPr>
          <w:sz w:val="24"/>
          <w:szCs w:val="24"/>
          <w:lang w:val="es-MX"/>
        </w:rPr>
        <w:t>D</w:t>
      </w:r>
      <w:r w:rsidRPr="008C550E">
        <w:rPr>
          <w:sz w:val="24"/>
          <w:szCs w:val="24"/>
          <w:lang w:val="es-MX"/>
        </w:rPr>
        <w:t xml:space="preserve">ónde se </w:t>
      </w:r>
      <w:r w:rsidRPr="008C550E">
        <w:rPr>
          <w:sz w:val="24"/>
          <w:szCs w:val="24"/>
          <w:lang w:val="es-MX"/>
        </w:rPr>
        <w:t>E</w:t>
      </w:r>
      <w:r w:rsidRPr="008C550E">
        <w:rPr>
          <w:sz w:val="24"/>
          <w:szCs w:val="24"/>
          <w:lang w:val="es-MX"/>
        </w:rPr>
        <w:t xml:space="preserve">ncuentra la </w:t>
      </w:r>
      <w:r w:rsidRPr="008C550E">
        <w:rPr>
          <w:sz w:val="24"/>
          <w:szCs w:val="24"/>
          <w:lang w:val="es-MX"/>
        </w:rPr>
        <w:t>I</w:t>
      </w:r>
      <w:r w:rsidRPr="008C550E">
        <w:rPr>
          <w:sz w:val="24"/>
          <w:szCs w:val="24"/>
          <w:lang w:val="es-MX"/>
        </w:rPr>
        <w:t xml:space="preserve">nformación de </w:t>
      </w:r>
      <w:r w:rsidRPr="008C550E">
        <w:rPr>
          <w:sz w:val="24"/>
          <w:szCs w:val="24"/>
          <w:lang w:val="es-MX"/>
        </w:rPr>
        <w:t>S</w:t>
      </w:r>
      <w:r w:rsidRPr="008C550E">
        <w:rPr>
          <w:sz w:val="24"/>
          <w:szCs w:val="24"/>
          <w:lang w:val="es-MX"/>
        </w:rPr>
        <w:t>eguridad</w:t>
      </w:r>
    </w:p>
    <w:p w14:paraId="37A4FA15" w14:textId="5D6793D5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9514C1" w:rsidRPr="008C550E">
        <w:rPr>
          <w:lang w:val="es-MX"/>
        </w:rPr>
        <w:t xml:space="preserve">El empleado puede localizar la carpeta </w:t>
      </w:r>
      <w:r w:rsidR="00710377" w:rsidRPr="008C550E">
        <w:rPr>
          <w:lang w:val="es-MX"/>
        </w:rPr>
        <w:t>H</w:t>
      </w:r>
      <w:r w:rsidR="009514C1" w:rsidRPr="008C550E">
        <w:rPr>
          <w:lang w:val="es-MX"/>
        </w:rPr>
        <w:t xml:space="preserve">DS o acceder la </w:t>
      </w:r>
      <w:r w:rsidR="00710377" w:rsidRPr="008C550E">
        <w:rPr>
          <w:lang w:val="es-MX"/>
        </w:rPr>
        <w:t>HDS</w:t>
      </w:r>
      <w:r w:rsidR="009514C1" w:rsidRPr="008C550E">
        <w:rPr>
          <w:lang w:val="es-MX"/>
        </w:rPr>
        <w:t xml:space="preserve"> digital</w:t>
      </w:r>
      <w:r w:rsidRPr="008C550E">
        <w:rPr>
          <w:lang w:val="es-MX"/>
        </w:rPr>
        <w:t>.</w:t>
      </w:r>
    </w:p>
    <w:p w14:paraId="4F1AD7FC" w14:textId="69DBDC8B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A60499" w:rsidRPr="008C550E">
        <w:rPr>
          <w:lang w:val="es-MX"/>
        </w:rPr>
        <w:t xml:space="preserve">El empleado sabe dónde se almacena el </w:t>
      </w:r>
      <w:r w:rsidR="0059561A" w:rsidRPr="008C550E">
        <w:rPr>
          <w:lang w:val="es-MX"/>
        </w:rPr>
        <w:t>EPP</w:t>
      </w:r>
      <w:r w:rsidR="00040642" w:rsidRPr="008C550E">
        <w:rPr>
          <w:lang w:val="es-MX"/>
        </w:rPr>
        <w:t xml:space="preserve"> </w:t>
      </w:r>
      <w:r w:rsidR="00A60499" w:rsidRPr="008C550E">
        <w:rPr>
          <w:lang w:val="es-MX"/>
        </w:rPr>
        <w:t>(guantes, gafas, mascarillas)</w:t>
      </w:r>
      <w:r w:rsidRPr="008C550E">
        <w:rPr>
          <w:lang w:val="es-MX"/>
        </w:rPr>
        <w:t>.</w:t>
      </w:r>
    </w:p>
    <w:p w14:paraId="53DCCF03" w14:textId="3AAB50F1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932A6E" w:rsidRPr="008C550E">
        <w:rPr>
          <w:lang w:val="es-MX"/>
        </w:rPr>
        <w:t xml:space="preserve">El empleado sabe dónde se almacenan productos químicos de limpieza de </w:t>
      </w:r>
      <w:r w:rsidR="009C69AF" w:rsidRPr="008C550E">
        <w:rPr>
          <w:lang w:val="es-MX"/>
        </w:rPr>
        <w:t xml:space="preserve">la </w:t>
      </w:r>
      <w:r w:rsidR="00932A6E" w:rsidRPr="008C550E">
        <w:rPr>
          <w:lang w:val="es-MX"/>
        </w:rPr>
        <w:t>tienda</w:t>
      </w:r>
      <w:r w:rsidRPr="008C550E">
        <w:rPr>
          <w:lang w:val="es-MX"/>
        </w:rPr>
        <w:t>.</w:t>
      </w:r>
    </w:p>
    <w:p w14:paraId="58FE9894" w14:textId="2B037E64" w:rsidR="00C534B9" w:rsidRPr="008C550E" w:rsidRDefault="00932A6E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Revisar juntos la </w:t>
      </w:r>
      <w:r w:rsidR="00630384" w:rsidRPr="008C550E">
        <w:rPr>
          <w:sz w:val="24"/>
          <w:szCs w:val="24"/>
          <w:lang w:val="es-MX"/>
        </w:rPr>
        <w:t>E</w:t>
      </w:r>
      <w:r w:rsidRPr="008C550E">
        <w:rPr>
          <w:sz w:val="24"/>
          <w:szCs w:val="24"/>
          <w:lang w:val="es-MX"/>
        </w:rPr>
        <w:t xml:space="preserve">tiqueta </w:t>
      </w:r>
      <w:r w:rsidRPr="008C550E">
        <w:rPr>
          <w:sz w:val="24"/>
          <w:szCs w:val="24"/>
          <w:lang w:val="es-MX"/>
        </w:rPr>
        <w:t>Q</w:t>
      </w:r>
      <w:r w:rsidRPr="008C550E">
        <w:rPr>
          <w:sz w:val="24"/>
          <w:szCs w:val="24"/>
          <w:lang w:val="es-MX"/>
        </w:rPr>
        <w:t>uímica</w:t>
      </w:r>
    </w:p>
    <w:p w14:paraId="3A305496" w14:textId="1298BD56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51660C" w:rsidRPr="008C550E">
        <w:rPr>
          <w:lang w:val="es-MX"/>
        </w:rPr>
        <w:t>El empleado identifica la palabra de advertencia (peligro/alerta)</w:t>
      </w:r>
      <w:r w:rsidRPr="008C550E">
        <w:rPr>
          <w:lang w:val="es-MX"/>
        </w:rPr>
        <w:t>.</w:t>
      </w:r>
    </w:p>
    <w:p w14:paraId="6B29CAC4" w14:textId="5E0AD58C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51660C" w:rsidRPr="008C550E">
        <w:rPr>
          <w:lang w:val="es-MX"/>
        </w:rPr>
        <w:t xml:space="preserve">El empleado puede explicar las </w:t>
      </w:r>
      <w:r w:rsidR="0013318B" w:rsidRPr="008C550E">
        <w:rPr>
          <w:lang w:val="es-MX"/>
        </w:rPr>
        <w:t>I</w:t>
      </w:r>
      <w:r w:rsidR="0051660C" w:rsidRPr="008C550E">
        <w:rPr>
          <w:lang w:val="es-MX"/>
        </w:rPr>
        <w:t xml:space="preserve">ndicaciones de </w:t>
      </w:r>
      <w:r w:rsidR="0013318B" w:rsidRPr="008C550E">
        <w:rPr>
          <w:lang w:val="es-MX"/>
        </w:rPr>
        <w:t>P</w:t>
      </w:r>
      <w:r w:rsidR="0051660C" w:rsidRPr="008C550E">
        <w:rPr>
          <w:lang w:val="es-MX"/>
        </w:rPr>
        <w:t xml:space="preserve">eligro y </w:t>
      </w:r>
      <w:r w:rsidR="0013318B" w:rsidRPr="008C550E">
        <w:rPr>
          <w:lang w:val="es-MX"/>
        </w:rPr>
        <w:t>P</w:t>
      </w:r>
      <w:r w:rsidR="0051660C" w:rsidRPr="008C550E">
        <w:rPr>
          <w:lang w:val="es-MX"/>
        </w:rPr>
        <w:t>recaución</w:t>
      </w:r>
      <w:r w:rsidRPr="008C550E">
        <w:rPr>
          <w:lang w:val="es-MX"/>
        </w:rPr>
        <w:t>.</w:t>
      </w:r>
    </w:p>
    <w:p w14:paraId="3D54BDF6" w14:textId="4157AFE6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EA5F3C" w:rsidRPr="008C550E">
        <w:rPr>
          <w:lang w:val="es-MX"/>
        </w:rPr>
        <w:t>El empleado indica qué EPP se requiere para este producto químico</w:t>
      </w:r>
      <w:r w:rsidRPr="008C550E">
        <w:rPr>
          <w:lang w:val="es-MX"/>
        </w:rPr>
        <w:t>.</w:t>
      </w:r>
    </w:p>
    <w:p w14:paraId="77084A79" w14:textId="14981198" w:rsidR="00C534B9" w:rsidRPr="008C550E" w:rsidRDefault="009367D8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Explicar </w:t>
      </w:r>
      <w:r w:rsidR="002937F9" w:rsidRPr="008C550E">
        <w:rPr>
          <w:sz w:val="24"/>
          <w:szCs w:val="24"/>
          <w:lang w:val="es-MX"/>
        </w:rPr>
        <w:t xml:space="preserve">la HDS </w:t>
      </w:r>
      <w:r w:rsidR="00F54A76" w:rsidRPr="008C550E">
        <w:rPr>
          <w:sz w:val="24"/>
          <w:szCs w:val="24"/>
          <w:lang w:val="es-MX"/>
        </w:rPr>
        <w:t xml:space="preserve">del mismo </w:t>
      </w:r>
      <w:r w:rsidR="006311BE" w:rsidRPr="008C550E">
        <w:rPr>
          <w:sz w:val="24"/>
          <w:szCs w:val="24"/>
          <w:lang w:val="es-MX"/>
        </w:rPr>
        <w:t>P</w:t>
      </w:r>
      <w:r w:rsidR="00F54A76" w:rsidRPr="008C550E">
        <w:rPr>
          <w:sz w:val="24"/>
          <w:szCs w:val="24"/>
          <w:lang w:val="es-MX"/>
        </w:rPr>
        <w:t xml:space="preserve">roducto </w:t>
      </w:r>
      <w:r w:rsidR="006311BE" w:rsidRPr="008C550E">
        <w:rPr>
          <w:sz w:val="24"/>
          <w:szCs w:val="24"/>
          <w:lang w:val="es-MX"/>
        </w:rPr>
        <w:t>Q</w:t>
      </w:r>
      <w:r w:rsidR="00F54A76" w:rsidRPr="008C550E">
        <w:rPr>
          <w:sz w:val="24"/>
          <w:szCs w:val="24"/>
          <w:lang w:val="es-MX"/>
        </w:rPr>
        <w:t>uímico</w:t>
      </w:r>
    </w:p>
    <w:p w14:paraId="141E086F" w14:textId="1F9FC2CA" w:rsidR="00C534B9" w:rsidRPr="008C550E" w:rsidRDefault="00523682" w:rsidP="00062090">
      <w:pPr>
        <w:pStyle w:val="ListBullet"/>
        <w:rPr>
          <w:lang w:val="es-MX"/>
        </w:rPr>
      </w:pPr>
      <w:r w:rsidRPr="008C550E">
        <w:rPr>
          <w:rFonts w:ascii="Segoe UI Symbol" w:hAnsi="Segoe UI Symbol" w:cs="Segoe UI Symbol"/>
          <w:lang w:val="es-MX"/>
        </w:rPr>
        <w:t>☐</w:t>
      </w:r>
      <w:r w:rsidRPr="008C550E">
        <w:rPr>
          <w:lang w:val="es-MX"/>
        </w:rPr>
        <w:t xml:space="preserve"> </w:t>
      </w:r>
      <w:r w:rsidR="00062090" w:rsidRPr="008C550E">
        <w:rPr>
          <w:lang w:val="es-MX"/>
        </w:rPr>
        <w:t>Sección 2: Identificación de Peligros</w:t>
      </w:r>
    </w:p>
    <w:p w14:paraId="48B811DE" w14:textId="77777777" w:rsidR="00ED2043" w:rsidRPr="008C550E" w:rsidRDefault="00523682" w:rsidP="00ED2043">
      <w:pPr>
        <w:pStyle w:val="ListBullet"/>
        <w:rPr>
          <w:lang w:val="es-MX"/>
        </w:rPr>
      </w:pPr>
      <w:r w:rsidRPr="008C550E">
        <w:rPr>
          <w:rFonts w:ascii="Segoe UI Symbol" w:hAnsi="Segoe UI Symbol" w:cs="Segoe UI Symbol"/>
          <w:lang w:val="es-MX"/>
        </w:rPr>
        <w:t>☐</w:t>
      </w:r>
      <w:r w:rsidRPr="008C550E">
        <w:rPr>
          <w:lang w:val="es-MX"/>
        </w:rPr>
        <w:t xml:space="preserve"> </w:t>
      </w:r>
      <w:r w:rsidR="00ED2043" w:rsidRPr="008C550E">
        <w:rPr>
          <w:lang w:val="es-MX"/>
        </w:rPr>
        <w:t>Sección 4: Medidas de Primeros Auxilios</w:t>
      </w:r>
    </w:p>
    <w:p w14:paraId="3FBCA9D5" w14:textId="1F30D587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ED2043" w:rsidRPr="008C550E">
        <w:rPr>
          <w:lang w:val="es-MX"/>
        </w:rPr>
        <w:t>Sección</w:t>
      </w:r>
      <w:r w:rsidRPr="008C550E">
        <w:rPr>
          <w:lang w:val="es-MX"/>
        </w:rPr>
        <w:t xml:space="preserve"> 6</w:t>
      </w:r>
      <w:r w:rsidR="00ED2043" w:rsidRPr="008C550E">
        <w:rPr>
          <w:lang w:val="es-MX"/>
        </w:rPr>
        <w:t>:</w:t>
      </w:r>
      <w:r w:rsidR="00E16BEE" w:rsidRPr="008C550E">
        <w:rPr>
          <w:lang w:val="es-MX"/>
        </w:rPr>
        <w:t xml:space="preserve"> </w:t>
      </w:r>
      <w:r w:rsidR="00E16BEE" w:rsidRPr="008C550E">
        <w:rPr>
          <w:lang w:val="es-MX"/>
        </w:rPr>
        <w:t>Medidas en caso de Vertido Accidental</w:t>
      </w:r>
    </w:p>
    <w:p w14:paraId="43CC33F5" w14:textId="0392188A" w:rsidR="00C534B9" w:rsidRPr="008C550E" w:rsidRDefault="00523682" w:rsidP="00ED2043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ED2043" w:rsidRPr="008C550E">
        <w:rPr>
          <w:lang w:val="es-MX"/>
        </w:rPr>
        <w:t>Sección</w:t>
      </w:r>
      <w:r w:rsidRPr="008C550E">
        <w:rPr>
          <w:lang w:val="es-MX"/>
        </w:rPr>
        <w:t xml:space="preserve"> 8</w:t>
      </w:r>
      <w:r w:rsidR="00ED2043" w:rsidRPr="008C550E">
        <w:rPr>
          <w:lang w:val="es-MX"/>
        </w:rPr>
        <w:t>:</w:t>
      </w:r>
      <w:r w:rsidRPr="008C550E">
        <w:rPr>
          <w:lang w:val="es-MX"/>
        </w:rPr>
        <w:t xml:space="preserve"> </w:t>
      </w:r>
      <w:r w:rsidR="00C12ABE" w:rsidRPr="008C550E">
        <w:rPr>
          <w:lang w:val="es-MX"/>
        </w:rPr>
        <w:t>Controles de Exposición/Protección Personal</w:t>
      </w:r>
    </w:p>
    <w:p w14:paraId="0BF22735" w14:textId="257B82CF" w:rsidR="00C534B9" w:rsidRPr="008C550E" w:rsidRDefault="009D4DB1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Analizar </w:t>
      </w:r>
      <w:r w:rsidRPr="008C550E">
        <w:rPr>
          <w:sz w:val="24"/>
          <w:szCs w:val="24"/>
          <w:lang w:val="es-MX"/>
        </w:rPr>
        <w:t>E</w:t>
      </w:r>
      <w:r w:rsidRPr="008C550E">
        <w:rPr>
          <w:sz w:val="24"/>
          <w:szCs w:val="24"/>
          <w:lang w:val="es-MX"/>
        </w:rPr>
        <w:t xml:space="preserve">scenarios de </w:t>
      </w:r>
      <w:r w:rsidRPr="008C550E">
        <w:rPr>
          <w:sz w:val="24"/>
          <w:szCs w:val="24"/>
          <w:lang w:val="es-MX"/>
        </w:rPr>
        <w:t>S</w:t>
      </w:r>
      <w:r w:rsidRPr="008C550E">
        <w:rPr>
          <w:sz w:val="24"/>
          <w:szCs w:val="24"/>
          <w:lang w:val="es-MX"/>
        </w:rPr>
        <w:t>eguridad</w:t>
      </w:r>
    </w:p>
    <w:p w14:paraId="63D6D0A0" w14:textId="6355CADC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971D0D" w:rsidRPr="008C550E">
        <w:rPr>
          <w:lang w:val="es-MX"/>
        </w:rPr>
        <w:t>El empleado puede explicar qué hacer en caso de derrame</w:t>
      </w:r>
      <w:r w:rsidRPr="008C550E">
        <w:rPr>
          <w:lang w:val="es-MX"/>
        </w:rPr>
        <w:t>.</w:t>
      </w:r>
    </w:p>
    <w:p w14:paraId="430E890E" w14:textId="26227444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971D0D" w:rsidRPr="008C550E">
        <w:rPr>
          <w:lang w:val="es-MX"/>
        </w:rPr>
        <w:t xml:space="preserve">El empleado puede explicar qué hacer si </w:t>
      </w:r>
      <w:r w:rsidR="0072794E">
        <w:rPr>
          <w:lang w:val="es-MX"/>
        </w:rPr>
        <w:t xml:space="preserve">el </w:t>
      </w:r>
      <w:r w:rsidR="00971D0D" w:rsidRPr="008C550E">
        <w:rPr>
          <w:lang w:val="es-MX"/>
        </w:rPr>
        <w:t>producto químico entra en contacto con la piel o los ojos</w:t>
      </w:r>
      <w:r w:rsidRPr="008C550E">
        <w:rPr>
          <w:lang w:val="es-MX"/>
        </w:rPr>
        <w:t>.</w:t>
      </w:r>
    </w:p>
    <w:p w14:paraId="1FACAC63" w14:textId="6BEB4271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E9402D" w:rsidRPr="008C550E">
        <w:rPr>
          <w:lang w:val="es-MX"/>
        </w:rPr>
        <w:t xml:space="preserve">El empleado sabe a quién notificar en caso de incidentes o </w:t>
      </w:r>
      <w:r w:rsidR="007305E5" w:rsidRPr="008C550E">
        <w:rPr>
          <w:lang w:val="es-MX"/>
        </w:rPr>
        <w:t>dudas</w:t>
      </w:r>
      <w:r w:rsidRPr="008C550E">
        <w:rPr>
          <w:lang w:val="es-MX"/>
        </w:rPr>
        <w:t>.</w:t>
      </w:r>
    </w:p>
    <w:p w14:paraId="3E5E24B0" w14:textId="6CBF345B" w:rsidR="00C534B9" w:rsidRPr="008C550E" w:rsidRDefault="00E9402D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 xml:space="preserve">Observar la </w:t>
      </w:r>
      <w:r w:rsidR="007305E5" w:rsidRPr="008C550E">
        <w:rPr>
          <w:sz w:val="24"/>
          <w:szCs w:val="24"/>
          <w:lang w:val="es-MX"/>
        </w:rPr>
        <w:t>S</w:t>
      </w:r>
      <w:r w:rsidRPr="008C550E">
        <w:rPr>
          <w:sz w:val="24"/>
          <w:szCs w:val="24"/>
          <w:lang w:val="es-MX"/>
        </w:rPr>
        <w:t xml:space="preserve">eguridad en el </w:t>
      </w:r>
      <w:r w:rsidR="001168E6" w:rsidRPr="008C550E">
        <w:rPr>
          <w:sz w:val="24"/>
          <w:szCs w:val="24"/>
          <w:lang w:val="es-MX"/>
        </w:rPr>
        <w:t>T</w:t>
      </w:r>
      <w:r w:rsidRPr="008C550E">
        <w:rPr>
          <w:sz w:val="24"/>
          <w:szCs w:val="24"/>
          <w:lang w:val="es-MX"/>
        </w:rPr>
        <w:t>rabajo (en el plazo de 1 semana)</w:t>
      </w:r>
    </w:p>
    <w:p w14:paraId="3CB23BCB" w14:textId="2A62F1A1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5E07B8" w:rsidRPr="008C550E">
        <w:rPr>
          <w:lang w:val="es-MX"/>
        </w:rPr>
        <w:t>El empleado utiliza correctamente el EPP al manipular productos químicos</w:t>
      </w:r>
      <w:r w:rsidRPr="008C550E">
        <w:rPr>
          <w:lang w:val="es-MX"/>
        </w:rPr>
        <w:t>.</w:t>
      </w:r>
    </w:p>
    <w:p w14:paraId="1CACBC01" w14:textId="0DD5C9EA" w:rsidR="00C534B9" w:rsidRPr="008C550E" w:rsidRDefault="00523682">
      <w:pPr>
        <w:pStyle w:val="ListBullet"/>
        <w:rPr>
          <w:lang w:val="es-MX"/>
        </w:rPr>
      </w:pPr>
      <w:r w:rsidRPr="008C550E">
        <w:rPr>
          <w:lang w:val="es-MX"/>
        </w:rPr>
        <w:t xml:space="preserve">☐ </w:t>
      </w:r>
      <w:r w:rsidR="005E07B8" w:rsidRPr="008C550E">
        <w:rPr>
          <w:lang w:val="es-MX"/>
        </w:rPr>
        <w:t>El empleado cumple con las normas de almacenamiento y manipulación de la tienda</w:t>
      </w:r>
      <w:r w:rsidRPr="008C550E">
        <w:rPr>
          <w:lang w:val="es-MX"/>
        </w:rPr>
        <w:t>.</w:t>
      </w:r>
    </w:p>
    <w:p w14:paraId="29B5435D" w14:textId="55F66758" w:rsidR="00C534B9" w:rsidRPr="008C550E" w:rsidRDefault="005E07B8">
      <w:pPr>
        <w:pStyle w:val="Heading2"/>
        <w:rPr>
          <w:sz w:val="24"/>
          <w:szCs w:val="24"/>
          <w:lang w:val="es-MX"/>
        </w:rPr>
      </w:pPr>
      <w:r w:rsidRPr="008C550E">
        <w:rPr>
          <w:sz w:val="24"/>
          <w:szCs w:val="24"/>
          <w:lang w:val="es-MX"/>
        </w:rPr>
        <w:t>Firma</w:t>
      </w:r>
    </w:p>
    <w:p w14:paraId="29E607D3" w14:textId="7B070D45" w:rsidR="00C534B9" w:rsidRPr="008C550E" w:rsidRDefault="005E07B8">
      <w:pPr>
        <w:rPr>
          <w:lang w:val="es-MX"/>
        </w:rPr>
      </w:pPr>
      <w:r w:rsidRPr="008C550E">
        <w:rPr>
          <w:lang w:val="es-MX"/>
        </w:rPr>
        <w:t>Nombre del Empleado</w:t>
      </w:r>
      <w:r w:rsidR="00523682" w:rsidRPr="008C550E">
        <w:rPr>
          <w:lang w:val="es-MX"/>
        </w:rPr>
        <w:t>: ____________________________</w:t>
      </w:r>
    </w:p>
    <w:p w14:paraId="78C6F69A" w14:textId="61B43B3C" w:rsidR="00C534B9" w:rsidRPr="008C550E" w:rsidRDefault="005E07B8">
      <w:pPr>
        <w:rPr>
          <w:lang w:val="es-MX"/>
        </w:rPr>
      </w:pPr>
      <w:r w:rsidRPr="008C550E">
        <w:rPr>
          <w:lang w:val="es-MX"/>
        </w:rPr>
        <w:t>Nombre del Gerente</w:t>
      </w:r>
      <w:r w:rsidR="00523682" w:rsidRPr="008C550E">
        <w:rPr>
          <w:lang w:val="es-MX"/>
        </w:rPr>
        <w:t>: _____________________________</w:t>
      </w:r>
    </w:p>
    <w:p w14:paraId="03EF60B1" w14:textId="6FD763E2" w:rsidR="00C534B9" w:rsidRPr="008C550E" w:rsidRDefault="005E07B8">
      <w:pPr>
        <w:rPr>
          <w:lang w:val="es-MX"/>
        </w:rPr>
      </w:pPr>
      <w:r w:rsidRPr="008C550E">
        <w:rPr>
          <w:lang w:val="es-MX"/>
        </w:rPr>
        <w:t>Fecha</w:t>
      </w:r>
      <w:r w:rsidR="00523682" w:rsidRPr="008C550E">
        <w:rPr>
          <w:lang w:val="es-MX"/>
        </w:rPr>
        <w:t>: _____________________________________</w:t>
      </w:r>
    </w:p>
    <w:sectPr w:rsidR="00C534B9" w:rsidRPr="008C550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4821059">
    <w:abstractNumId w:val="8"/>
  </w:num>
  <w:num w:numId="2" w16cid:durableId="1684041792">
    <w:abstractNumId w:val="6"/>
  </w:num>
  <w:num w:numId="3" w16cid:durableId="1812751585">
    <w:abstractNumId w:val="5"/>
  </w:num>
  <w:num w:numId="4" w16cid:durableId="9264986">
    <w:abstractNumId w:val="4"/>
  </w:num>
  <w:num w:numId="5" w16cid:durableId="1398238330">
    <w:abstractNumId w:val="7"/>
  </w:num>
  <w:num w:numId="6" w16cid:durableId="1496847657">
    <w:abstractNumId w:val="3"/>
  </w:num>
  <w:num w:numId="7" w16cid:durableId="175191987">
    <w:abstractNumId w:val="2"/>
  </w:num>
  <w:num w:numId="8" w16cid:durableId="2050252964">
    <w:abstractNumId w:val="1"/>
  </w:num>
  <w:num w:numId="9" w16cid:durableId="678316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0642"/>
    <w:rsid w:val="0006063C"/>
    <w:rsid w:val="00062090"/>
    <w:rsid w:val="000F1EC7"/>
    <w:rsid w:val="001168E6"/>
    <w:rsid w:val="0013318B"/>
    <w:rsid w:val="0015074B"/>
    <w:rsid w:val="0016736D"/>
    <w:rsid w:val="00185B08"/>
    <w:rsid w:val="002937F9"/>
    <w:rsid w:val="0029639D"/>
    <w:rsid w:val="002B754A"/>
    <w:rsid w:val="00326F90"/>
    <w:rsid w:val="003A53E3"/>
    <w:rsid w:val="00413343"/>
    <w:rsid w:val="004C4649"/>
    <w:rsid w:val="0051660C"/>
    <w:rsid w:val="00523682"/>
    <w:rsid w:val="0059561A"/>
    <w:rsid w:val="00596A9C"/>
    <w:rsid w:val="005E07B8"/>
    <w:rsid w:val="00630384"/>
    <w:rsid w:val="006311BE"/>
    <w:rsid w:val="006D7D2F"/>
    <w:rsid w:val="00710377"/>
    <w:rsid w:val="0072794E"/>
    <w:rsid w:val="007305E5"/>
    <w:rsid w:val="00781842"/>
    <w:rsid w:val="008C550E"/>
    <w:rsid w:val="00917500"/>
    <w:rsid w:val="00932A6E"/>
    <w:rsid w:val="009367D8"/>
    <w:rsid w:val="009514C1"/>
    <w:rsid w:val="00971D0D"/>
    <w:rsid w:val="00997148"/>
    <w:rsid w:val="009B37E2"/>
    <w:rsid w:val="009C69AF"/>
    <w:rsid w:val="009D4DB1"/>
    <w:rsid w:val="00A06BBA"/>
    <w:rsid w:val="00A60499"/>
    <w:rsid w:val="00AA1D8D"/>
    <w:rsid w:val="00B02BA9"/>
    <w:rsid w:val="00B47730"/>
    <w:rsid w:val="00C12ABE"/>
    <w:rsid w:val="00C430EC"/>
    <w:rsid w:val="00C534B9"/>
    <w:rsid w:val="00CB0664"/>
    <w:rsid w:val="00E16BEE"/>
    <w:rsid w:val="00E9402D"/>
    <w:rsid w:val="00EA22F8"/>
    <w:rsid w:val="00EA5F3C"/>
    <w:rsid w:val="00ED2043"/>
    <w:rsid w:val="00F54A7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B26527"/>
  <w14:defaultImageDpi w14:val="300"/>
  <w15:docId w15:val="{E416EE54-7D7E-46D2-BF1C-B121FC47D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261</Words>
  <Characters>1556</Characters>
  <Application>Microsoft Office Word</Application>
  <DocSecurity>0</DocSecurity>
  <Lines>39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Gustavo Rueda</cp:lastModifiedBy>
  <cp:revision>41</cp:revision>
  <dcterms:created xsi:type="dcterms:W3CDTF">2025-11-18T18:15:00Z</dcterms:created>
  <dcterms:modified xsi:type="dcterms:W3CDTF">2025-11-18T19:44:00Z</dcterms:modified>
  <cp:category/>
</cp:coreProperties>
</file>